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Общая гигиена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1   ·   Вопросов: 12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29.08.2026, 03:51 МСК · База обновлена: 29.08.2026, 03:48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</w:pPr>
      <w:r>
        <w:t>Ситуационная задача 0001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Главным врачом ФБУЗ «Центр гигиены и эпидемиологии» было оформлено и подано в Росаакредитацию заявление на аккредитацию санитарно - гигиенической лаборатории.</w:t>
      </w:r>
    </w:p>
    <w:p>
      <w:pPr>
        <w:spacing w:after="58"/>
      </w:pPr>
      <w:r>
        <w:rPr>
          <w:b w:val="0"/>
          <w:i w:val="0"/>
        </w:rPr>
        <w:t>Вы – врач по санитарно-гигиеническим лабораторным исследованиям, на которого возложена функция заведующего испытательной лабораторией. Вам необходимо организовать подготовку лаборатории к выездной экспертизе испытательной лаборатории для процедуры аккредитации.</w:t>
      </w:r>
    </w:p>
    <w:p>
      <w:pPr>
        <w:pStyle w:val="Heading2"/>
      </w:pPr>
      <w:r>
        <w:t>1. Вариатив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Целью выездной проверки при проведении процедуры аккредитации испытательной лаборатории является установление соответствия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4" name="Picture 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испытательной лаборатории критериям аккредитации и требованиям ГОСТ ISO/IEC 17025 в заявленной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испытательной лаборатории целям политики в области качества и руководства по качеству, разработанным испытательной лабораторией самостоятельно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системы менеджмента качества испытательной лаборатории требованиям ГОСТ ИСО/МЭК 17025 в заявленной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проведения исследований (испытаний), измерений в испытательной лаборатории заявленной области аккредитации и требованиям ГОСТ ИСО/МЭК 17025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испытательной лаборатории критериям аккредитации и требованиям ГОСТ ISO/IEC 17025 в заявленной области аккредитации</w:t>
      </w:r>
    </w:p>
    <w:p>
      <w:pPr>
        <w:spacing w:after="58"/>
      </w:pPr>
      <w:r>
        <w:rPr>
          <w:b w:val="0"/>
          <w:i w:val="0"/>
        </w:rPr>
        <w:t>Приложение 2 Типовая программа выездной оценки соответствия испытательной лаборатории критериям аккредитации</w:t>
      </w:r>
    </w:p>
    <w:p>
      <w:pPr>
        <w:spacing w:after="58"/>
      </w:pPr>
      <w:r>
        <w:rPr>
          <w:b w:val="0"/>
          <w:i w:val="0"/>
        </w:rPr>
        <w:t>Целью выездной оценки является установление соответствия испытательной лаборатории (далее ИЛ) критериям аккредитации, утвержденным приказом Минэкономразвития России от 30 мая 2014 года №326 (далее критерии аккредитации), требованиям ГОСТ ISO/IEC 17025-2019 «Общие требования к компетентности испытательных и калибровочных лабораторий» (далее ГОСТ ISO/IEC 17025).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Перечень работ в ходе выездной экспертизы испытательной лаборатории с целью аккредитации лаборатории, выполняемой экспертной группой, включает оценку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а) системы менеджмента качества, а также соблюдения при осуществлении деятельности требований системы менеджмента качества</w:t>
        <w:br/>
        <w:br/>
        <w:t>б) материально-технической базы</w:t>
        <w:br/>
        <w:br/>
        <w:t>в) квалификации и опыта работников</w:t>
        <w:br/>
        <w:br/>
        <w:t>г) обеспеченности необходимой документацией</w:t>
        <w:br/>
        <w:br/>
        <w:t>д) хода выполнения работ в соответствии с заявленной областью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а) документации системы менеджмента качества, а также документированных процедур</w:t>
        <w:br/>
        <w:br/>
        <w:t>б) сведений о праве собственности на помещения лаборатории</w:t>
        <w:br/>
        <w:br/>
        <w:t>в) сведений о поверке лабораторного оборудования и его технического обслуживания</w:t>
        <w:br/>
        <w:br/>
        <w:t>г) должностных инструкций работников</w:t>
        <w:br/>
        <w:br/>
        <w:t>д) программы внутреннего аудита испытательной лаборатории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а) соблюдения при осуществлении деятельности требований системы менеджмента качества</w:t>
        <w:br/>
        <w:br/>
        <w:t>б) сведений о государственной регистрации права собственности на помещения</w:t>
        <w:br/>
        <w:br/>
        <w:t>в) трудовых книжек работников</w:t>
        <w:br/>
        <w:br/>
        <w:t>г) протоколов результатов исследований, испытаний, измерений</w:t>
        <w:br/>
        <w:br/>
        <w:t>д) руководства по качеству и документации системы менеджмента качества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а) области аккредитации, а также соблюдения при осуществлении деятельности требований системы менеджмента качества</w:t>
        <w:br/>
        <w:br/>
        <w:t>б) планов помещений и размещения лабораторного оборудования</w:t>
        <w:br/>
        <w:br/>
        <w:t>в) сведений о профильном образовании работников</w:t>
        <w:br/>
        <w:br/>
        <w:t>г) документированных процедур и информации</w:t>
        <w:br/>
        <w:br/>
        <w:t>д) хода выполнения работ в соответствии с контрольными заданиями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а) системы менеджмента качества, а также соблюдения при осуществлении деятельности требований системы менеджмента качества</w:t>
        <w:br/>
        <w:br/>
        <w:t>б) материально-технической базы</w:t>
        <w:br/>
        <w:br/>
        <w:t>в) квалификации и опыта работников</w:t>
        <w:br/>
        <w:br/>
        <w:t>г) обеспеченности необходимой документацией</w:t>
        <w:br/>
        <w:br/>
        <w:t>д) хода выполнения работ в соответствии с заявленной областью аккредитации</w:t>
      </w:r>
    </w:p>
    <w:p>
      <w:pPr>
        <w:spacing w:after="58"/>
      </w:pPr>
      <w:r>
        <w:rPr>
          <w:b w:val="0"/>
          <w:i w:val="0"/>
        </w:rPr>
        <w:t>П.3. 1) перечень работ по проведению выездной экспертизы соответствия аккредитованного лица критериям аккредитации, выполняемой экспертной группой и определяемый с учетом области аккредитации и места или мест осуществления деятельности в области аккредитации, выявленных ранее факто нарушений требований законодательства Российской Федерации к деятельности аккредитованного лица, результатов анализа сведений о результатах деятельности аккредитованного лица. Представленных аккредитованным лицом в соответствии с частью 1 статьи 13 Федерального закона №412-ФЗ, а именно:</w:t>
      </w:r>
    </w:p>
    <w:p>
      <w:pPr>
        <w:spacing w:after="58"/>
      </w:pPr>
      <w:r>
        <w:rPr>
          <w:b w:val="0"/>
          <w:i w:val="0"/>
        </w:rPr>
        <w:t>а) оценку системы менеджмента качества аккредитованного лица, а также соблюдения при осуществлении деятельности требований системы менеджмента качества;</w:t>
      </w:r>
    </w:p>
    <w:p>
      <w:pPr>
        <w:spacing w:after="58"/>
      </w:pPr>
      <w:r>
        <w:rPr>
          <w:b w:val="0"/>
          <w:i w:val="0"/>
        </w:rPr>
        <w:t>б) материально- технической базы аккредитованного лица;</w:t>
      </w:r>
    </w:p>
    <w:p>
      <w:pPr>
        <w:spacing w:after="58"/>
      </w:pPr>
      <w:r>
        <w:rPr>
          <w:b w:val="0"/>
          <w:i w:val="0"/>
        </w:rPr>
        <w:t>в) квалификации и опыта работников аккредитованного лица;</w:t>
      </w:r>
    </w:p>
    <w:p>
      <w:pPr>
        <w:spacing w:after="58"/>
      </w:pPr>
      <w:r>
        <w:rPr>
          <w:b w:val="0"/>
          <w:i w:val="0"/>
        </w:rPr>
        <w:t>г) обеспеченности необходимой документацией;</w:t>
      </w:r>
    </w:p>
    <w:p>
      <w:pPr>
        <w:spacing w:after="58"/>
      </w:pPr>
      <w:r>
        <w:rPr>
          <w:b w:val="0"/>
          <w:i w:val="0"/>
        </w:rPr>
        <w:t>д) наблюдение за ходом выполнения работ в соответствии с заявленной областью аккредитации.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Экспертная группа при проведении выездной проверки испытательной лаборатории с целью аккредитации лаборатории выполняет работы по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А) ознакомлению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наблюдению за ходом выполнения работ в соответствии с контрольными заданиями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А) оценке документов и (или) сведений, представленных лабораторией,</w:t>
        <w:br/>
        <w:br/>
        <w:t>Б) проверке проведения лабораторией исследований, испытаний, измерений в соответствии с установленной областью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проверке проведения лабораторией мероприятий по своевременному извещению Росаккредитации о возможных изменениях, связанных с деятельностью лаборатории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оценке устранения несоответствий, выявленных при экспертизе документов, представленных лабораторией в Росаккредитацию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А) проведению вступительного совещания с целью ознакомления лаборатории с планом проведения выездной экспертизы соответствия критериям аккредитации, разъяснения программы выездной оценки,</w:t>
        <w:br/>
        <w:br/>
        <w:t>Б) оценке устранения несоответствий, выявленных при экспертизе документов, представленных лабораторией в Росаккредитацию</w:t>
      </w:r>
    </w:p>
    <w:p>
      <w:pPr>
        <w:spacing w:after="58"/>
      </w:pPr>
      <w:r>
        <w:rPr>
          <w:b w:val="0"/>
          <w:i w:val="0"/>
        </w:rPr>
        <w:t>Приложение 2</w:t>
      </w:r>
    </w:p>
    <w:p>
      <w:pPr>
        <w:spacing w:after="58"/>
      </w:pPr>
      <w:r>
        <w:rPr>
          <w:b w:val="0"/>
          <w:i w:val="0"/>
        </w:rPr>
        <w:t>* Перечень работ по проведению выездной экспертизы соответствия заявителя критериям аккредитации, выполняемой экспертной группой.</w:t>
      </w:r>
    </w:p>
    <w:p>
      <w:pPr>
        <w:spacing w:after="58"/>
      </w:pPr>
      <w:r>
        <w:rPr>
          <w:b w:val="0"/>
          <w:i w:val="0"/>
        </w:rPr>
        <w:t>* Проведение вступительного совещания с целью ознакомления заявителя с планом проведения выездной экспертизы соответствия заявителя критериям аккредитации, разъяснение заявителю программы выездной оценки.</w:t>
      </w:r>
    </w:p>
    <w:p>
      <w:pPr>
        <w:spacing w:after="58"/>
      </w:pPr>
      <w:r>
        <w:rPr>
          <w:b w:val="0"/>
          <w:i w:val="0"/>
        </w:rPr>
        <w:t>Оценка устранения заявителем несоответствий, выявленных при экспертизе документов и (или) сведений, представленных заявителем, подтверждающих соответствие критериям аккредитации ( в случае наличия несоответствий)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Оценка системы менеджмента качества испытательной лаборатории, а также соблюдения при осуществлении деятельности требований системы менеджмента качества в ходе выездной проверки с целью аккредитации лаборатории включает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экспертизу области аккредитации, а также соблюдения требований системы менеджмента качества при осуществлении деятельности, сведений о наличии помещений и размещения лабораторного оборудования, сведений о профильном образовании работников, содержания документированных процедур и информации, наблюдение за ходом выполнения работ в соответствии с контрольными заданиями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подтверждение наличия системы менеджмента качества, установленной в руководстве по качеству, оформленном в виде единого документа либо совокупности документов, и соблюдение в деятельности испытательной лаборатории, в том числе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анализ документации системы менеджмента качества, а также документированных процедур, экспертизу сведений о праве собственности на помещения лаборатории, сведений о поверке лабораторного оборудования и его технического обслуживания, должностных инструкций работников, программы внутреннего аудита испытательной лаборатории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изучение документации системы менеджмента качества, сведений о материально- технической базе испытательной лаборатории, квалификации и опыте работников, проверку обеспеченности необходимой документацией, наблюдение за ходом выполнения работ в соответствии с заявленной областью аккредитации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подтверждение наличия системы менеджмента качества, установленной в руководстве по качеству, оформленном в виде единого документа либо совокупности документов, и соблюдение в деятельности испытательной лаборатории, в том числе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</w:t>
      </w:r>
    </w:p>
    <w:p>
      <w:pPr>
        <w:spacing w:after="58"/>
      </w:pPr>
      <w:r>
        <w:rPr>
          <w:b w:val="0"/>
          <w:i w:val="0"/>
        </w:rPr>
        <w:t>2.1. Подтверждение наличия системы менеджмента качества, установленной в руководстве по качеству, оформленном в виде единого документа, либо совокупности документов в соответствии с пунктом 23 критериев аккредитации и ГОСТ ИСО/МЭК 17025-2009.</w:t>
      </w:r>
    </w:p>
    <w:p>
      <w:pPr>
        <w:spacing w:after="58"/>
      </w:pPr>
      <w:r>
        <w:rPr>
          <w:b w:val="0"/>
          <w:i w:val="0"/>
        </w:rPr>
        <w:t>2.2.Оценка соблюдения в деятельности испытательной лаборатории, в том числе оценка соблюдения работниками испытательной лаборатории при осуществлении деятельности, требований системы менеджмента качества, установленных в руководстве по качеству в соответствии с пунктом 23 критериев аккредитации и ГОСТ ИСО/МЭК 17025-2009.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системы менеджмента качества в ходе выездной проверки с целью аккредитации лаборатории являются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документы системы менеджмента качества, нормативные правовые акты, документы в области стандартизации, документы, устанавливающие требования к деятельности испытательной лаборатории в соответствии с областью аккредитации и иные документы, необходимые для оценки обеспеченности заявителя необходимой документацией в части выявленных несоответствий за проверяемый период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руководство по качеству, документы, подтверждающие право собственности или иное законное основание, предусматривающее право владения и пользования, в том числе первичные (основные) документы (в случае если документы, подтверждающие законное основание, предусматривающее право владения и пользования, являются производными от первичных (основных) документов)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документы, подтверждающие наличие, внедрение и соблюдение требований системы менеджмента качества, 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spacing w:after="58"/>
      </w:pPr>
      <w:r>
        <w:rPr>
          <w:b w:val="0"/>
          <w:i w:val="0"/>
        </w:rPr>
        <w:t>П.2. Приложения 2 Исходные материалы, факты, наблюдения: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квалификации, межлабораторных сличительных испытаниях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материально-технической базы в ходе выездной проверки с целью аккредитации лаборатории являются документы, подтверждающие право собственности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на помещения и средства измерения, результаты проводимых исследований (испытаний),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или иное законное основание, предусматривающее право владения и пользования помещениями и оборудованием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или иное законное основание, предусматривающее право аренды помещений и оборудования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или иное законное основание, предусматривающее право приобретения в собственность помещений и оборудования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или иное законное основание, предусматривающее право владения и пользования помещениями и оборудованием</w:t>
      </w:r>
    </w:p>
    <w:p>
      <w:pPr>
        <w:spacing w:after="58"/>
      </w:pPr>
      <w:r>
        <w:rPr>
          <w:b w:val="0"/>
          <w:i w:val="0"/>
        </w:rPr>
        <w:t>П.3. Приложение 2 Исходные материалы, факты, наблюдения: документы, подтверждающие право собственности или иное законное основание, предусматривающее право владения и пользования, в том числе первичные (основные) документы (в случае если документы, подтверждающие законное основание, предусматривающее право владения и пользования, являются производными от первичных (основных) документов).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Исходными материалами, фактами, наблюдениями при проведении оценки квалификации и опыта работников испытательной лаборатории в ходе выездной проверки с целью аккредитации лаборатории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руководство по качеству, а также все необходимые документы, записи, факты и наблюдения, подтверждающие наличие, внедрение и соблюдение требований системы менеджмента качества, включая документы и записи по результатам проведения внутренних аудитов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документы и записи по результатам проведения внутренних аудитов, контроля качества исследований (испытаний) и измерений, в том числе участия испытательной лаборатории в программах проверки квалификации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документы, удостоверяющие личность работников, документы системы менеджмента качества, нормативные правовые акты, документы в области стандартизации, документы, устанавливающие требования к деятельности испытательной лаборатории в соответствии с областью аккредитации и иные документы, необходимые для оценки обеспеченности заявителя необходимой документацией в части выявленных несоответствий за проверяемый период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документы,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</w:t>
      </w:r>
    </w:p>
    <w:p>
      <w:pPr>
        <w:spacing w:after="58"/>
      </w:pPr>
      <w:r>
        <w:rPr>
          <w:b w:val="0"/>
          <w:i w:val="0"/>
        </w:rPr>
        <w:t>П. 5 Приложения 2 Исходные материалы, факты, наблюдения: документы удостоверяющие личность работников, документы о получении работниками испытательной лаборатории необходимого образования или ученой степени, трудовые книжки, трудовые договоры, документы, устанавливающие должностные и функциональные обязанности, в том числе по предыдущим местам работы, результаты ранее проводимых исследований (испытаний), измерений в области аккредитации, документы по допуску к проведению работ в области аккредитации, иные документы, подтверждающие соответствие критериям аккредитации.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Наблюдение за выполнением работ в соответствии с областью аккредитации в ходе выездной проверки с целью аккредитации лаборатории включает оценку наличия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поверенных средств измерений, инструкций по безопасному использованию лабораторного оборудования, холодильного оборудования для хранения реактивов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лабораторного оборудования, химических реактивов, расходных материалов, методик проведения исследований (испытаний) и измерений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 работников, участвующих в выполнении работ по исследованиям (испытаниям) и измерениям, навыков и профессиональных знаний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безопасных условий труда персонала лаборатории, аптечки первой помощи, инструкции по оказанию первой помощи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у работников, участвующих в выполнении работ по исследованиям (испытаниям) и измерениям, навыков и профессиональных знаний</w:t>
      </w:r>
    </w:p>
    <w:p>
      <w:pPr>
        <w:spacing w:after="58"/>
      </w:pPr>
      <w:r>
        <w:rPr>
          <w:b w:val="0"/>
          <w:i w:val="0"/>
        </w:rPr>
        <w:t>П.6. Приложения 2 Наблюдение за выполнением аккредитованным лицом работ в соответствии с областью аккредитации.</w:t>
      </w:r>
    </w:p>
    <w:p>
      <w:pPr>
        <w:spacing w:after="58"/>
      </w:pPr>
      <w:r>
        <w:rPr>
          <w:b w:val="0"/>
          <w:i w:val="0"/>
        </w:rPr>
        <w:t>Оценка наличия у работников аккредитованного лица, участвующих в выполнении работ по исследованиям (испытаниям) и измерениям навыков и профессиональных знаний, необходимых для выполнения работ в области аккредитации, осуществляется в соответствии с пунктом 20 критериев аккредитации по местам осуществления деятельности в соответствии с областью аккредитации.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Оценка наблюдения экспертной группой за выполнением испытательной лабораторией работ по исследованиям (испытаниям) и измерениям проводится путем анализа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результатов межлабораторных сличительных исследований (испытаний) и измерений, проводимых в присутствии экспертной группы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документов и записей, оформленных по результатам проведенных контрольных испытаний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ведения записей в рабочих журналах при проведении исследований (испытаний) и измерений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документов и записей, оформленных по результатам проведенных параллельных исследований (испытаний) и измерений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документов и записей, оформленных по результатам проведенных контрольных испытаний</w:t>
      </w:r>
    </w:p>
    <w:p>
      <w:pPr>
        <w:spacing w:after="58"/>
      </w:pPr>
      <w:r>
        <w:rPr>
          <w:b w:val="0"/>
          <w:i w:val="0"/>
        </w:rPr>
        <w:t>П.6. Приложения 2 (2-й абзац) Оценка проводится путем наблюдения экспертной группой за выполнением испытательной лабораторией работ по исследованиям (испытаниям) и измерениям в области аккредитации (контрольные испытания), в том числе путем анализа экспертной группой документов и записей, оформленных по результатам проведенных контрольных испытаний.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Материалами, по которым проводится оценка заявленной области аккредитации экспертной группой в ходе выездной проверки с целью аккредитации лаборатории, являются документы, подтверждающие соответствие критериям аккредитации, 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заявленная область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область аккредитации, заявленная на сокращение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утвержденная область аккредитации по новому месту (местам) осуществления деятельности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область аккредитации, заявленная на расширение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заявленная область аккредитации</w:t>
      </w:r>
    </w:p>
    <w:p>
      <w:pPr>
        <w:spacing w:after="58"/>
      </w:pPr>
      <w:r>
        <w:rPr>
          <w:b w:val="0"/>
          <w:i w:val="0"/>
        </w:rPr>
        <w:t>П.7 Приложения 2 Оценка области аккредитации</w:t>
      </w:r>
    </w:p>
    <w:p>
      <w:pPr>
        <w:spacing w:after="58"/>
      </w:pPr>
      <w:r>
        <w:rPr>
          <w:b w:val="0"/>
          <w:i w:val="0"/>
        </w:rPr>
        <w:t>Исходные материалы, факты, наблюдения: утвержденная заявленная область аккредитации, документы подтверждающие соответствие критериям аккредитации.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Экспертная группа при оформлении результатов выездной экспертизы с целью аккредитации лаборатории должна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подтверждение области аккредитации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требованиям руководства по качеству, оформить результаты, включая перечень несоответствий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оформить акт по результатам проверки,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провести заключительное совещание, обобщить результаты выездной экспертизы испытательной лаборатории на соответствие критериям аккредитации, оформить результаты, включая перечень несоответствий</w:t>
      </w:r>
    </w:p>
    <w:p>
      <w:pPr>
        <w:spacing w:after="58"/>
      </w:pPr>
      <w:r>
        <w:rPr>
          <w:b w:val="0"/>
          <w:i w:val="0"/>
        </w:rPr>
        <w:t>П.8 Приложения 2 Оформление результатов выездной экспертизы экспертной группой.</w:t>
      </w:r>
    </w:p>
    <w:p>
      <w:pPr>
        <w:spacing w:after="58"/>
      </w:pPr>
      <w:r>
        <w:rPr>
          <w:b w:val="0"/>
          <w:i w:val="0"/>
        </w:rPr>
        <w:t>8.1. Проведение заключительного совещания, обобщение экспертной группой результатов выездной экспертизы соответствия аккредитованного лица критериям аккредитации и оформление результатов выездной экспертизы, включая перечень несоответствий критериям аккредитации (при наличии).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Акт выездной экспертизы оценки испытательной лаборатории на подтверждение компетентности оформляется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3 экземплярах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экземпляре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2 экземплярах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4 экземплярах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3 - 2 экземплярах</w:t>
      </w:r>
    </w:p>
    <w:p>
      <w:pPr>
        <w:spacing w:after="58"/>
      </w:pPr>
      <w:r>
        <w:rPr>
          <w:b w:val="0"/>
          <w:i w:val="0"/>
        </w:rPr>
        <w:t>П.8 Приложения 2 Оформление результатов выездной экспертизы экспертной группой.</w:t>
      </w:r>
    </w:p>
    <w:p>
      <w:pPr>
        <w:spacing w:after="58"/>
      </w:pPr>
      <w:r>
        <w:rPr>
          <w:b w:val="0"/>
          <w:i w:val="0"/>
        </w:rPr>
        <w:t>8.2. Составление акта экспертизы в 2-х экземплярах по форме и с указанием сведений, установленных приказом Минэкономразвития России № 284.</w:t>
      </w:r>
    </w:p>
    <w:p>
      <w:pPr>
        <w:spacing w:after="58"/>
      </w:pPr>
      <w:r>
        <w:rPr>
          <w:b w:val="0"/>
          <w:i w:val="0"/>
        </w:rPr>
        <w:t>Методические рекомендации. Типовая программа выездной оценки соответствия испытательной лаборатории, утв. Руководителем Федеральной службы по аккредитации А.И. Херсонцевым, 18.10.2017 г.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Общая гигиена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